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93BB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61C51D85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5 КЛАСС</w:t>
      </w:r>
    </w:p>
    <w:p w14:paraId="38C6FF95">
      <w:pPr>
        <w:pStyle w:val="7"/>
        <w:keepNext w:val="0"/>
        <w:keepLines w:val="0"/>
        <w:widowControl w:val="0"/>
        <w:shd w:val="clear" w:color="auto" w:fill="auto"/>
        <w:tabs>
          <w:tab w:val="left" w:pos="816"/>
        </w:tabs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1-5.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отрывок из текста литературного произведения</w:t>
      </w:r>
    </w:p>
    <w:p w14:paraId="56B4A93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 иллюстрацией к этому произведению.</w:t>
      </w:r>
    </w:p>
    <w:p w14:paraId="12CFA1F5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Иллюстрации:</w:t>
      </w:r>
      <w:r>
        <w:drawing>
          <wp:anchor distT="0" distB="4961890" distL="0" distR="0" simplePos="0" relativeHeight="251660288" behindDoc="0" locked="0" layoutInCell="1" allowOverlap="1">
            <wp:simplePos x="0" y="0"/>
            <wp:positionH relativeFrom="page">
              <wp:posOffset>1359535</wp:posOffset>
            </wp:positionH>
            <wp:positionV relativeFrom="paragraph">
              <wp:posOffset>0</wp:posOffset>
            </wp:positionV>
            <wp:extent cx="1688465" cy="2048510"/>
            <wp:effectExtent l="0" t="0" r="6985" b="889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204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2158365</wp:posOffset>
                </wp:positionH>
                <wp:positionV relativeFrom="paragraph">
                  <wp:posOffset>2066290</wp:posOffset>
                </wp:positionV>
                <wp:extent cx="161290" cy="18923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5B367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169.95pt;margin-top:162.7pt;height:14.9pt;width:12.7pt;mso-position-horizontal-relative:page;z-index:251661312;mso-width-relative:page;mso-height-relative:page;" filled="f" stroked="f" coordsize="21600,21600" o:gfxdata="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2KQ08tkAAAALAQAADwAA&#10;AAAAAAABACAAAAAiAAAAZHJzL2Rvd25yZXYueG1sUEsBAhQAFAAAAAgAh07iQJse+jyjAQAAYw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A5B367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255520" distB="2596515" distL="0" distR="33655" simplePos="0" relativeHeight="251660288" behindDoc="0" locked="0" layoutInCell="1" allowOverlap="1">
            <wp:simplePos x="0" y="0"/>
            <wp:positionH relativeFrom="page">
              <wp:posOffset>1398905</wp:posOffset>
            </wp:positionH>
            <wp:positionV relativeFrom="paragraph">
              <wp:posOffset>2255520</wp:posOffset>
            </wp:positionV>
            <wp:extent cx="1664335" cy="2157730"/>
            <wp:effectExtent l="0" t="0" r="12065" b="13970"/>
            <wp:wrapTopAndBottom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ape 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2130425</wp:posOffset>
                </wp:positionH>
                <wp:positionV relativeFrom="paragraph">
                  <wp:posOffset>4398010</wp:posOffset>
                </wp:positionV>
                <wp:extent cx="963295" cy="267970"/>
                <wp:effectExtent l="0" t="0" r="0" b="0"/>
                <wp:wrapNone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3295" cy="2679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A80E66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val="left" w:leader="underscore" w:pos="1498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both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1026" o:spt="202" type="#_x0000_t202" style="position:absolute;left:0pt;margin-left:167.75pt;margin-top:346.3pt;height:21.1pt;width:75.85pt;mso-position-horizontal-relative:page;z-index:251661312;mso-width-relative:page;mso-height-relative:page;" filled="f" stroked="f" coordsize="21600,21600" o:gfxdata="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sGOmI3AAAAAsB&#10;AAAPAAAAAAAAAAEAIAAAACIAAABkcnMvZG93bnJldi54bWxQSwECFAAUAAAACACHTuJA6OCsEaUB&#10;AABjAwAADgAAAAAAAAABACAAAAAr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7A80E66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val="left" w:leader="underscore" w:pos="1498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both"/>
                      </w:pP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  <w:r>
                        <w:rPr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800600" distB="402590" distL="0" distR="0" simplePos="0" relativeHeight="251660288" behindDoc="0" locked="0" layoutInCell="1" allowOverlap="1">
            <wp:simplePos x="0" y="0"/>
            <wp:positionH relativeFrom="page">
              <wp:posOffset>841375</wp:posOffset>
            </wp:positionH>
            <wp:positionV relativeFrom="paragraph">
              <wp:posOffset>4800600</wp:posOffset>
            </wp:positionV>
            <wp:extent cx="2780030" cy="1810385"/>
            <wp:effectExtent l="0" t="0" r="1270" b="18415"/>
            <wp:wrapTopAndBottom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hape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810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2148840</wp:posOffset>
                </wp:positionH>
                <wp:positionV relativeFrom="paragraph">
                  <wp:posOffset>6790690</wp:posOffset>
                </wp:positionV>
                <wp:extent cx="170815" cy="219710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4AEA47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" o:spid="_x0000_s1026" o:spt="202" type="#_x0000_t202" style="position:absolute;left:0pt;margin-left:169.2pt;margin-top:534.7pt;height:17.3pt;width:13.45pt;mso-position-horizontal-relative:page;z-index:251661312;mso-width-relative:page;mso-height-relative:page;" filled="f" stroked="f" coordsize="21600,21600" o:gfxdata="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aCw/HdsAAAANAQAA&#10;DwAAAAAAAAABACAAAAAiAAAAZHJzL2Rvd25yZXYueG1sUEsBAhQAFAAAAAgAh07iQPV1h8i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64AEA47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8890" distB="4980940" distL="0" distR="0" simplePos="0" relativeHeight="251660288" behindDoc="0" locked="0" layoutInCell="1" allowOverlap="1">
            <wp:simplePos x="0" y="0"/>
            <wp:positionH relativeFrom="page">
              <wp:posOffset>3877310</wp:posOffset>
            </wp:positionH>
            <wp:positionV relativeFrom="paragraph">
              <wp:posOffset>8890</wp:posOffset>
            </wp:positionV>
            <wp:extent cx="2895600" cy="2023745"/>
            <wp:effectExtent l="0" t="0" r="0" b="14605"/>
            <wp:wrapTopAndBottom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hape 1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5236845</wp:posOffset>
                </wp:positionH>
                <wp:positionV relativeFrom="paragraph">
                  <wp:posOffset>2084705</wp:posOffset>
                </wp:positionV>
                <wp:extent cx="189230" cy="225425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" cy="225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20E533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" o:spid="_x0000_s1026" o:spt="202" type="#_x0000_t202" style="position:absolute;left:0pt;margin-left:412.35pt;margin-top:164.15pt;height:17.75pt;width:14.9pt;mso-position-horizontal-relative:page;z-index:251661312;mso-width-relative:page;mso-height-relative:page;" filled="f" stroked="f" coordsize="21600,21600" o:gfxdata="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brAZzNsAAAALAQAA&#10;DwAAAAAAAAABACAAAAAiAAAAZHJzL2Rvd25yZXYueG1sUEsBAhQAFAAAAAgAh07iQFgNVBe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C20E533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325370" distB="2663825" distL="0" distR="0" simplePos="0" relativeHeight="251660288" behindDoc="0" locked="0" layoutInCell="1" allowOverlap="1">
            <wp:simplePos x="0" y="0"/>
            <wp:positionH relativeFrom="page">
              <wp:posOffset>4425950</wp:posOffset>
            </wp:positionH>
            <wp:positionV relativeFrom="paragraph">
              <wp:posOffset>2325370</wp:posOffset>
            </wp:positionV>
            <wp:extent cx="1798320" cy="2023745"/>
            <wp:effectExtent l="0" t="0" r="11430" b="14605"/>
            <wp:wrapTopAndBottom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5236845</wp:posOffset>
                </wp:positionH>
                <wp:positionV relativeFrom="paragraph">
                  <wp:posOffset>4416425</wp:posOffset>
                </wp:positionV>
                <wp:extent cx="176530" cy="201295"/>
                <wp:effectExtent l="0" t="0" r="0" b="0"/>
                <wp:wrapNone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19292AA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026" o:spt="202" type="#_x0000_t202" style="position:absolute;left:0pt;margin-left:412.35pt;margin-top:347.75pt;height:15.85pt;width:13.9pt;mso-position-horizontal-relative:page;z-index:251661312;mso-width-relative:page;mso-height-relative:page;" filled="f" stroked="f" coordsize="21600,21600" o:gfxdata="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dhnGQNoAAAALAQAADwAA&#10;AAAAAAABACAAAAAiAAAAZHJzL2Rvd25yZXYueG1sUEsBAhQAFAAAAAgAh07iQNPkTkKiAQAAZQ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19292AA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4617720" distB="222250" distL="0" distR="0" simplePos="0" relativeHeight="251660288" behindDoc="0" locked="0" layoutInCell="1" allowOverlap="1">
            <wp:simplePos x="0" y="0"/>
            <wp:positionH relativeFrom="page">
              <wp:posOffset>4566285</wp:posOffset>
            </wp:positionH>
            <wp:positionV relativeFrom="paragraph">
              <wp:posOffset>4617720</wp:posOffset>
            </wp:positionV>
            <wp:extent cx="1517650" cy="2170430"/>
            <wp:effectExtent l="0" t="0" r="6350" b="1270"/>
            <wp:wrapTopAndBottom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hape 2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5240020</wp:posOffset>
                </wp:positionH>
                <wp:positionV relativeFrom="paragraph">
                  <wp:posOffset>6790690</wp:posOffset>
                </wp:positionV>
                <wp:extent cx="173990" cy="219710"/>
                <wp:effectExtent l="0" t="0" r="0" b="0"/>
                <wp:wrapNone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DB4261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1026" o:spt="202" type="#_x0000_t202" style="position:absolute;left:0pt;margin-left:412.6pt;margin-top:534.7pt;height:17.3pt;width:13.7pt;mso-position-horizontal-relative:page;z-index:251661312;mso-width-relative:page;mso-height-relative:page;" filled="f" stroked="f" coordsize="21600,21600" o:gfxdata="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ry3+sNsAAAANAQAA&#10;DwAAAAAAAAABACAAAAAiAAAAZHJzL2Rvd25yZXYueG1sUEsBAhQAFAAAAAgAh07iQBJDsjS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0DB4261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4201536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Отрывки из текстов:</w:t>
      </w:r>
    </w:p>
    <w:p w14:paraId="35B7102A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Подлетела к царскому крыльцу золочёная коляска, в шесть лошадей запряжена, и вышла оттуда Василиса Премудрая - такая красавица, что ни вздумать, ни взгадать, только в сказке сказать! Взяла Ивана-царевича за руку и повела за столы дубовые, за скатерти браные.</w:t>
      </w:r>
    </w:p>
    <w:p w14:paraId="59C5181A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Среди обширной канзасской степи жила девочка Элли. Её отец, фермер Джон, целый день работал в поле, мать Анна хлопотала по хозяйству. Жили они в небольшом фургоне, снятом с колёс и поставленном на землю. Обста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новка домика была бедна: железная печка, шкаф, стол, три стула и две кровати. Рядом с домом, у самой двери, был выкопан «ураганный погреб». В погребе семья отсиживалась во время бурь. Степные ураганы не раз уже опрокидывали лёгонькое жилище фермера Джона. Но Джон не унывал: когда утихал ветер, он поднимал домик, печка и кровати ставились на места, Элли собирала с пола оловянные тарелки и кружки - и всё было в порядке до нового урагана.</w:t>
      </w:r>
    </w:p>
    <w:p w14:paraId="601709D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В синем небе звёзды блещут,</w:t>
      </w:r>
    </w:p>
    <w:p w14:paraId="4A7CDED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синем море волны хлещут;</w:t>
      </w:r>
    </w:p>
    <w:p w14:paraId="59BC73A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Туча по небу идёт,</w:t>
      </w:r>
    </w:p>
    <w:p w14:paraId="4E90365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Бочка по морю плывёт.</w:t>
      </w:r>
    </w:p>
    <w:p w14:paraId="294CE35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Словно горькая вдовица,</w:t>
      </w:r>
    </w:p>
    <w:p w14:paraId="1EB6491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Плачет, бьётся в ней царица;</w:t>
      </w:r>
    </w:p>
    <w:p w14:paraId="5761858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растёт ребёнок там</w:t>
      </w:r>
    </w:p>
    <w:p w14:paraId="7B830A1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по дням, а по часам.</w:t>
      </w:r>
    </w:p>
    <w:p w14:paraId="4BBD078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День прошёл - царица вопит...</w:t>
      </w:r>
    </w:p>
    <w:p w14:paraId="03CB98F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дитя волну торопит:</w:t>
      </w:r>
    </w:p>
    <w:p w14:paraId="49EA123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«Ты, волна моя, волна?</w:t>
      </w:r>
    </w:p>
    <w:p w14:paraId="2042689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гульлива и вольна;</w:t>
      </w:r>
    </w:p>
    <w:p w14:paraId="11A5EBA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Плещешь ты, куда захочешь,</w:t>
      </w:r>
    </w:p>
    <w:p w14:paraId="7B9CEF4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Ты морские камни точишь,</w:t>
      </w:r>
    </w:p>
    <w:p w14:paraId="613CC81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Топишь берег ты земли,</w:t>
      </w:r>
    </w:p>
    <w:p w14:paraId="34CE017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Подымаешь корабли -</w:t>
      </w:r>
    </w:p>
    <w:p w14:paraId="4C3461C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Не губи ты нашу душу:</w:t>
      </w:r>
    </w:p>
    <w:p w14:paraId="23509B87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Выплесни ты нас на сушу!»</w:t>
      </w:r>
    </w:p>
    <w:p w14:paraId="3851DBD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Когда в товарищах согласья нет,</w:t>
      </w:r>
    </w:p>
    <w:p w14:paraId="72B74C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лад их дело не пойдёт,</w:t>
      </w:r>
    </w:p>
    <w:p w14:paraId="49B79636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выйдет из него не дело, только мука.</w:t>
      </w:r>
    </w:p>
    <w:p w14:paraId="7095643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Жила-была женщина; очень ей хотелось иметь ребёнка, да где его взять? И вот она отправилась к одной старой колдунье и сказала ей:</w:t>
      </w:r>
    </w:p>
    <w:p w14:paraId="4AA8AEE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Мне так хочется иметь ребёночка; не скажешь ли ты, где мне его достать?</w:t>
      </w:r>
    </w:p>
    <w:p w14:paraId="0AC2E573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Отчего же! - сказала колдунья. - Вот тебе ячменное зерно; это не простое зерно, не из тех, что крестьяне сеют в поле или бросают курам; посади-ка его в цветочный горшок - увидишь, что будет!</w:t>
      </w:r>
      <w:r>
        <w:br w:type="page"/>
      </w:r>
    </w:p>
    <w:p w14:paraId="2324C680">
      <w:pPr>
        <w:pStyle w:val="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6.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название жанра с фрагментом текста.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0A476E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BD83C2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 литературная сказка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B2525B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1) Жила-была бедная сиротка Крошечка-Хаврошечка, и попала она к чужим людям, которые её совсем на работе заморили. И то им подай, и другое принеси, и всё им делай.</w:t>
            </w:r>
          </w:p>
          <w:p w14:paraId="34DC28C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Хозяйка попалась ей сердитая и взыскательная, и было у ней три дочери. Старшую звали Одноглазкой, среднюю - Двуглазкой, а младшую - Триглазкой.</w:t>
            </w:r>
          </w:p>
          <w:p w14:paraId="5D25A6E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 три девицы только и знали, что за воротами сидели да орешки пощёлкивали, а Хаврошечка и шила, и мыла на них, и всё за ними прибирала, хотя за всё это от них доброго слова не слыхала.</w:t>
            </w:r>
          </w:p>
          <w:p w14:paraId="33DC9BCF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Только и отрады было Хаврошечке: выйти погулять в поле, где паслись коровы.</w:t>
            </w:r>
          </w:p>
        </w:tc>
      </w:tr>
      <w:tr w14:paraId="711A03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2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6D918F6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 былина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21537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2) Вперёд! Мечом и грудью смелой Свой путь на полночь пробивай. Узнай, Руслан: твой оскорбитель Волшебник страшный Черномор, Красавиц давний похититель, Полнощных обладатель гор. Ещё ничей в его обитель Не проникал доныне взор;</w:t>
            </w:r>
          </w:p>
          <w:p w14:paraId="143F49B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 ты, злых козней истребитель, В неё ты вступишь, и злодей Погибнет от руки твоей. Тебе сказать не должен боле: Судьба твоих грядущих дней, Мой сын, в твоей отныне воле.</w:t>
            </w:r>
          </w:p>
        </w:tc>
      </w:tr>
      <w:tr w14:paraId="2B6E2C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E8A0859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 народная сказка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9B453D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3) Слон-живописец написал пейзаж, Но раньше, чем послать его на вернисаж, Он пригласил друзей взглянуть на полотно: Что, если вдруг не удалось оно?</w:t>
            </w:r>
          </w:p>
          <w:p w14:paraId="2EB535E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Вниманием гостей художник наш польщён! Какую критику сейчас услышит он?</w:t>
            </w:r>
          </w:p>
          <w:p w14:paraId="28B27E8F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 будет ли жесток звериный суд? Низвергнут? Или вознесут?</w:t>
            </w:r>
          </w:p>
        </w:tc>
      </w:tr>
    </w:tbl>
    <w:p w14:paraId="6235E9E5">
      <w:pPr>
        <w:widowControl w:val="0"/>
        <w:spacing w:line="1" w:lineRule="exact"/>
      </w:pPr>
      <w:r>
        <w:br w:type="page"/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91"/>
        <w:gridCol w:w="6778"/>
      </w:tblGrid>
      <w:tr w14:paraId="56D63E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0EF8098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 поэма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BEDA04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4) Матушка Добрынюшке говаривала, Матушка Никитичу наказывала:</w:t>
            </w:r>
          </w:p>
          <w:p w14:paraId="4A2ED945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«Ах ты, душенька Добрыня сын Никитинич! Ты не езди-тко на гору сорочинскую, Не топчи-тко там ты малыих змеёнышев, Не выручай же полону там русского, Не куплись-ка ты во матушке Пучай-реки; Тая река свирипая, Свирипая река, сердитая:</w:t>
            </w:r>
          </w:p>
          <w:p w14:paraId="410162DA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Из-за первоя же струйки как огонь сечёт, Из-за другой же струйки искра сыплется, Из-за третьей же струйки дым столбом валит, Дым столбом валит да сам со пламенью».</w:t>
            </w:r>
          </w:p>
        </w:tc>
      </w:tr>
      <w:tr w14:paraId="735AC5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1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9E2D34E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 басня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A00ED7"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5) Миша был послушный мальчик, тотчас оставил игрушки и подошёл к папеньке. Да уж и было чего посмотреть! Какая прекрасная табакерка! Пёстрень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softHyphen/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кая, из черепахи. А что на крышке-то! Ворота, башенки, домик, другой, третий, четвёртый, и счесть нельзя, и все мал мала меньше, и все золотые; а деревья-то также золотые, а листики на них серебряные; а за деревьями встаёт солнышко, и от него розовые лучи расходятся по всему небу.</w:t>
            </w:r>
          </w:p>
        </w:tc>
      </w:tr>
    </w:tbl>
    <w:p w14:paraId="2CB3745C">
      <w:pPr>
        <w:sectPr>
          <w:headerReference r:id="rId6" w:type="first"/>
          <w:footerReference r:id="rId8" w:type="first"/>
          <w:headerReference r:id="rId5" w:type="default"/>
          <w:footerReference r:id="rId7" w:type="default"/>
          <w:footnotePr>
            <w:numFmt w:val="decimal"/>
          </w:footnotePr>
          <w:pgSz w:w="11900" w:h="16840"/>
          <w:pgMar w:top="1275" w:right="1018" w:bottom="1678" w:left="1013" w:header="0" w:footer="3" w:gutter="0"/>
          <w:pgNumType w:start="1"/>
          <w:cols w:space="720" w:num="1"/>
          <w:titlePg/>
          <w:rtlGutter w:val="0"/>
          <w:docGrid w:linePitch="360" w:charSpace="0"/>
        </w:sectPr>
      </w:pPr>
    </w:p>
    <w:p w14:paraId="14850904">
      <w:pPr>
        <w:widowControl w:val="0"/>
        <w:spacing w:line="114" w:lineRule="exact"/>
        <w:rPr>
          <w:sz w:val="9"/>
          <w:szCs w:val="9"/>
        </w:rPr>
      </w:pPr>
    </w:p>
    <w:p w14:paraId="1C1E8831"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1359" w:right="1106" w:bottom="2660" w:left="1092" w:header="0" w:footer="3" w:gutter="0"/>
          <w:cols w:space="720" w:num="1"/>
          <w:rtlGutter w:val="0"/>
          <w:docGrid w:linePitch="360" w:charSpace="0"/>
        </w:sectPr>
      </w:pPr>
    </w:p>
    <w:p w14:paraId="10E1C36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1A1A1A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имя героя литературного произведения с портретом автора этого произведения.</w:t>
      </w:r>
    </w:p>
    <w:p w14:paraId="5082ABB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1A1A1A"/>
          <w:spacing w:val="0"/>
          <w:w w:val="100"/>
          <w:position w:val="0"/>
          <w:shd w:val="clear" w:color="auto" w:fill="auto"/>
          <w:lang w:val="ru-RU" w:eastAsia="ru-RU" w:bidi="ru-RU"/>
        </w:rPr>
        <w:t>Имена героев:</w:t>
      </w:r>
    </w:p>
    <w:p w14:paraId="7119B403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Джузеппе</w:t>
      </w:r>
    </w:p>
    <w:p w14:paraId="581E4D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Яльмар</w:t>
      </w:r>
    </w:p>
    <w:p w14:paraId="3A1AB23E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6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Елисей</w:t>
      </w:r>
    </w:p>
    <w:p w14:paraId="68D47782">
      <w:pPr>
        <w:widowControl w:val="0"/>
        <w:spacing w:line="1" w:lineRule="exact"/>
      </w:pPr>
      <w:r>
        <w:drawing>
          <wp:anchor distT="297180" distB="2593975" distL="0" distR="0" simplePos="0" relativeHeight="251660288" behindDoc="0" locked="0" layoutInCell="1" allowOverlap="1">
            <wp:simplePos x="0" y="0"/>
            <wp:positionH relativeFrom="page">
              <wp:posOffset>654050</wp:posOffset>
            </wp:positionH>
            <wp:positionV relativeFrom="paragraph">
              <wp:posOffset>297180</wp:posOffset>
            </wp:positionV>
            <wp:extent cx="2042160" cy="2176145"/>
            <wp:effectExtent l="0" t="0" r="15240" b="14605"/>
            <wp:wrapTopAndBottom/>
            <wp:docPr id="31" name="Shap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Shape 3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702945</wp:posOffset>
                </wp:positionH>
                <wp:positionV relativeFrom="paragraph">
                  <wp:posOffset>38100</wp:posOffset>
                </wp:positionV>
                <wp:extent cx="1593850" cy="222250"/>
                <wp:effectExtent l="0" t="0" r="0" b="0"/>
                <wp:wrapNone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79BEF7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Портреты авторов: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1026" o:spt="202" type="#_x0000_t202" style="position:absolute;left:0pt;margin-left:55.35pt;margin-top:3pt;height:17.5pt;width:125.5pt;mso-position-horizontal-relative:page;z-index:251661312;mso-width-relative:page;mso-height-relative:page;" filled="f" stroked="f" coordsize="21600,21600" o:gfxdata="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bmttF1QAAAAgBAAAPAAAAAAAA&#10;AAEAIAAAACIAAABkcnMvZG93bnJldi54bWxQSwECFAAUAAAACACHTuJAGWVrraMBAABm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79BEF7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Портреты авторов: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1769745</wp:posOffset>
                </wp:positionH>
                <wp:positionV relativeFrom="paragraph">
                  <wp:posOffset>2488565</wp:posOffset>
                </wp:positionV>
                <wp:extent cx="164465" cy="234950"/>
                <wp:effectExtent l="0" t="0" r="0" b="0"/>
                <wp:wrapNone/>
                <wp:docPr id="35" name="Shap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B60C26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5" o:spid="_x0000_s1026" o:spt="202" type="#_x0000_t202" style="position:absolute;left:0pt;margin-left:139.35pt;margin-top:195.95pt;height:18.5pt;width:12.95pt;mso-position-horizontal-relative:page;z-index:251661312;mso-width-relative:page;mso-height-relative:page;" filled="f" stroked="f" coordsize="21600,21600" o:gfxdata="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O5Z8i/bAAAACwEA&#10;AA8AAAAAAAAAAQAgAAAAIgAAAGRycy9kb3ducmV2LnhtbFBLAQIUABQAAAAIAIdO4kCusqECpQEA&#10;AGU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8B60C26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312420" distB="2597150" distL="0" distR="0" simplePos="0" relativeHeight="251660288" behindDoc="0" locked="0" layoutInCell="1" allowOverlap="1">
            <wp:simplePos x="0" y="0"/>
            <wp:positionH relativeFrom="page">
              <wp:posOffset>3290570</wp:posOffset>
            </wp:positionH>
            <wp:positionV relativeFrom="paragraph">
              <wp:posOffset>312420</wp:posOffset>
            </wp:positionV>
            <wp:extent cx="1426210" cy="2157730"/>
            <wp:effectExtent l="0" t="0" r="2540" b="13970"/>
            <wp:wrapTopAndBottom/>
            <wp:docPr id="37" name="Shap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Shape 3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3918585</wp:posOffset>
                </wp:positionH>
                <wp:positionV relativeFrom="paragraph">
                  <wp:posOffset>2488565</wp:posOffset>
                </wp:positionV>
                <wp:extent cx="176530" cy="247015"/>
                <wp:effectExtent l="0" t="0" r="0" b="0"/>
                <wp:wrapNone/>
                <wp:docPr id="39" name="Shap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47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7ACD91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1026" o:spt="202" type="#_x0000_t202" style="position:absolute;left:0pt;margin-left:308.55pt;margin-top:195.95pt;height:19.45pt;width:13.9pt;mso-position-horizontal-relative:page;z-index:251661312;mso-width-relative:page;mso-height-relative:page;" filled="f" stroked="f" coordsize="21600,21600" o:gfxdata="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osusJ2gAAAAsBAAAP&#10;AAAAAAAAAAEAIAAAACIAAABkcnMvZG93bnJldi54bWxQSwECFAAUAAAACACHTuJAkeqiOa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7ACD91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97180" distB="2593975" distL="0" distR="0" simplePos="0" relativeHeight="251660288" behindDoc="0" locked="0" layoutInCell="1" allowOverlap="1">
            <wp:simplePos x="0" y="0"/>
            <wp:positionH relativeFrom="page">
              <wp:posOffset>5110480</wp:posOffset>
            </wp:positionH>
            <wp:positionV relativeFrom="paragraph">
              <wp:posOffset>297180</wp:posOffset>
            </wp:positionV>
            <wp:extent cx="1804670" cy="2176145"/>
            <wp:effectExtent l="0" t="0" r="5080" b="14605"/>
            <wp:wrapTopAndBottom/>
            <wp:docPr id="41" name="Shap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Shape 4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5854065</wp:posOffset>
                </wp:positionH>
                <wp:positionV relativeFrom="paragraph">
                  <wp:posOffset>2488565</wp:posOffset>
                </wp:positionV>
                <wp:extent cx="176530" cy="247015"/>
                <wp:effectExtent l="0" t="0" r="0" b="0"/>
                <wp:wrapNone/>
                <wp:docPr id="43" name="Shap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47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D13E726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3" o:spid="_x0000_s1026" o:spt="202" type="#_x0000_t202" style="position:absolute;left:0pt;margin-left:460.95pt;margin-top:195.95pt;height:19.45pt;width:13.9pt;mso-position-horizontal-relative:page;z-index:251661312;mso-width-relative:page;mso-height-relative:page;" filled="f" stroked="f" coordsize="21600,21600" o:gfxdata="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iglPd2gAAAAsBAAAP&#10;AAAAAAAAAAEAIAAAACIAAABkcnMvZG93bnJldi54bWxQSwECFAAUAAAACACHTuJA8u55Z6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D13E726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680970" distB="219710" distL="0" distR="0" simplePos="0" relativeHeight="251660288" behindDoc="0" locked="0" layoutInCell="1" allowOverlap="1">
            <wp:simplePos x="0" y="0"/>
            <wp:positionH relativeFrom="page">
              <wp:posOffset>1363980</wp:posOffset>
            </wp:positionH>
            <wp:positionV relativeFrom="paragraph">
              <wp:posOffset>2680970</wp:posOffset>
            </wp:positionV>
            <wp:extent cx="1700530" cy="2170430"/>
            <wp:effectExtent l="0" t="0" r="13970" b="1270"/>
            <wp:wrapTopAndBottom/>
            <wp:docPr id="45" name="Shap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hape 4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2125980</wp:posOffset>
                </wp:positionH>
                <wp:positionV relativeFrom="paragraph">
                  <wp:posOffset>4851400</wp:posOffset>
                </wp:positionV>
                <wp:extent cx="176530" cy="216535"/>
                <wp:effectExtent l="0" t="0" r="0" b="0"/>
                <wp:wrapNone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AE750CB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7" o:spid="_x0000_s1026" o:spt="202" type="#_x0000_t202" style="position:absolute;left:0pt;margin-left:167.4pt;margin-top:382pt;height:17.05pt;width:13.9pt;mso-position-horizontal-relative:page;z-index:251661312;mso-width-relative:page;mso-height-relative:page;" filled="f" stroked="f" coordsize="21600,21600" o:gfxdata="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uWnT7aAAAACwEAAA8A&#10;AAAAAAAAAQAgAAAAIgAAAGRycy9kb3ducmV2LnhtbFBLAQIUABQAAAAIAIdO4kD844/oowEAAGU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AE750CB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750820" distB="219710" distL="0" distR="0" simplePos="0" relativeHeight="251660288" behindDoc="0" locked="0" layoutInCell="1" allowOverlap="1">
            <wp:simplePos x="0" y="0"/>
            <wp:positionH relativeFrom="page">
              <wp:posOffset>4369435</wp:posOffset>
            </wp:positionH>
            <wp:positionV relativeFrom="paragraph">
              <wp:posOffset>2750820</wp:posOffset>
            </wp:positionV>
            <wp:extent cx="1944370" cy="2096770"/>
            <wp:effectExtent l="0" t="0" r="17780" b="17780"/>
            <wp:wrapTopAndBottom/>
            <wp:docPr id="49" name="Shap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Shape 4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209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5259705</wp:posOffset>
                </wp:positionH>
                <wp:positionV relativeFrom="paragraph">
                  <wp:posOffset>4850765</wp:posOffset>
                </wp:positionV>
                <wp:extent cx="173990" cy="216535"/>
                <wp:effectExtent l="0" t="0" r="0" b="0"/>
                <wp:wrapNone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1F3A5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1" o:spid="_x0000_s1026" o:spt="202" type="#_x0000_t202" style="position:absolute;left:0pt;margin-left:414.15pt;margin-top:381.95pt;height:17.05pt;width:13.7pt;mso-position-horizontal-relative:page;z-index:251661312;mso-width-relative:page;mso-height-relative:page;" filled="f" stroked="f" coordsize="21600,21600" o:gfxdata="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GwmQ7dsAAAALAQAA&#10;DwAAAAAAAAABACAAAAAiAAAAZHJzL2Rvd25yZXYueG1sUEsBAhQAFAAAAAgAh07iQJAIz++kAQAA&#10;ZQMAAA4AAAAAAAAAAQAgAAAAK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51F3A5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</w:p>
    <w:p w14:paraId="2A14A78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8-9.</w:t>
      </w:r>
    </w:p>
    <w:p w14:paraId="2A1BA71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Узнайте героя произведения по изображению. Напишите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только его имя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без прозвища.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словом.</w:t>
      </w:r>
    </w:p>
    <w:p w14:paraId="5721C787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2322830" cy="2438400"/>
            <wp:effectExtent l="0" t="0" r="1270" b="0"/>
            <wp:docPr id="53" name="Picutr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utre 5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F5B83">
      <w:pPr>
        <w:widowControl w:val="0"/>
        <w:spacing w:after="299" w:line="1" w:lineRule="exact"/>
      </w:pPr>
    </w:p>
    <w:p w14:paraId="19EE2AB0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8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характеристики персонажа, которые ему соответствуют.</w:t>
      </w:r>
    </w:p>
    <w:p w14:paraId="57762D1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герой французского эпоса</w:t>
      </w:r>
    </w:p>
    <w:p w14:paraId="652CBDB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защитник бедных и угнетённых</w:t>
      </w:r>
    </w:p>
    <w:p w14:paraId="3D66E25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браконьер</w:t>
      </w:r>
    </w:p>
    <w:p w14:paraId="68F921C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колдун</w:t>
      </w:r>
    </w:p>
    <w:p w14:paraId="3D254FFC"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богатырь</w:t>
      </w:r>
    </w:p>
    <w:p w14:paraId="513822C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 произведения?</w:t>
      </w:r>
    </w:p>
    <w:p w14:paraId="7CE8171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«Садко», «Маша и медведь», «Джек и бобовый стебель»</w:t>
      </w:r>
    </w:p>
    <w:p w14:paraId="62C24B1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2A19E58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фольклорные (народные) произведения</w:t>
      </w:r>
    </w:p>
    <w:p w14:paraId="24C1862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сказки</w:t>
      </w:r>
    </w:p>
    <w:p w14:paraId="46042F8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прозаические тексты</w:t>
      </w:r>
    </w:p>
    <w:p w14:paraId="6798BE8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одинаковый сюжет</w:t>
      </w:r>
    </w:p>
    <w:p w14:paraId="74F82021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один автор</w:t>
      </w:r>
    </w:p>
    <w:p w14:paraId="02533351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этих писателей?</w:t>
      </w:r>
    </w:p>
    <w:p w14:paraId="28663B0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Х.К. Андерсен и А.С. Пушкин</w:t>
      </w:r>
    </w:p>
    <w:p w14:paraId="7EB5973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72C5293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русские писатели</w:t>
      </w:r>
    </w:p>
    <w:p w14:paraId="7B92ACB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были друзьями</w:t>
      </w:r>
    </w:p>
    <w:p w14:paraId="264B06D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один заимствовал сюжет произведения у другого</w:t>
      </w:r>
    </w:p>
    <w:p w14:paraId="3B2876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сочиняли сказки</w:t>
      </w:r>
    </w:p>
    <w:p w14:paraId="4FEB9D84">
      <w:pPr>
        <w:pStyle w:val="7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были на Кавказе</w:t>
      </w:r>
    </w:p>
    <w:p w14:paraId="158128E7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12-18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 Прочитайте стихотворение и ответьте на вопросы.</w:t>
      </w:r>
    </w:p>
    <w:p w14:paraId="4553F181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Н.М. Рубцов (1936-1971)</w:t>
      </w:r>
    </w:p>
    <w:p w14:paraId="58FA8D93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Моя родина милая,</w:t>
      </w:r>
    </w:p>
    <w:p w14:paraId="53D2B9BE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 вечерний погас.</w:t>
      </w:r>
    </w:p>
    <w:p w14:paraId="63104EF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Плачет речка унылая</w:t>
      </w:r>
    </w:p>
    <w:p w14:paraId="2D82989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этот сумрачный час.</w:t>
      </w:r>
    </w:p>
    <w:p w14:paraId="1C183F0C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Огоньки запоздалые</w:t>
      </w:r>
    </w:p>
    <w:p w14:paraId="34D4C0E6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 сердцу тихому льнут.</w:t>
      </w:r>
    </w:p>
    <w:p w14:paraId="7853475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Детки малые</w:t>
      </w:r>
    </w:p>
    <w:p w14:paraId="7DB65CFC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Всё никак не уснут.</w:t>
      </w:r>
    </w:p>
    <w:p w14:paraId="4F24630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112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Ах, оставьте вы сосочки</w:t>
      </w:r>
    </w:p>
    <w:p w14:paraId="79A8954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Хоть на десять минут.</w:t>
      </w:r>
    </w:p>
    <w:p w14:paraId="59D96D5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Упадут с неба звёздочки,</w:t>
      </w:r>
    </w:p>
    <w:p w14:paraId="57576D85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251"/>
        </w:tabs>
        <w:bidi w:val="0"/>
        <w:spacing w:before="0" w:after="0" w:line="240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люльках с вами заснут...</w:t>
      </w:r>
    </w:p>
    <w:p w14:paraId="4EC7513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(1964)</w:t>
      </w:r>
    </w:p>
    <w:p w14:paraId="196A350F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правильный вариант рифмовки в стихотворении.</w:t>
      </w:r>
    </w:p>
    <w:p w14:paraId="5738F81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перекрёстная</w:t>
      </w:r>
    </w:p>
    <w:p w14:paraId="04C99B1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кольцевая</w:t>
      </w:r>
    </w:p>
    <w:p w14:paraId="534B074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парная</w:t>
      </w:r>
    </w:p>
    <w:p w14:paraId="66BA8496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Найдите в строках 1-4 олицетворение (перенос качества одушевлённого существа на неодушевлённый объект).</w:t>
      </w:r>
    </w:p>
    <w:p w14:paraId="1740F29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номер строки, где использовано олицетворение.</w:t>
      </w:r>
    </w:p>
    <w:p w14:paraId="25232E46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7"/>
          <w:tab w:val="left" w:pos="605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стихотворении встречаются определения, которые стоят после</w:t>
      </w:r>
    </w:p>
    <w:p w14:paraId="6F4AA66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определяемого слова. Это особая фигура речи. Как она называется?</w:t>
      </w:r>
    </w:p>
    <w:p w14:paraId="7EA0765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гипербола</w:t>
      </w:r>
    </w:p>
    <w:p w14:paraId="034EBD3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анафора</w:t>
      </w:r>
    </w:p>
    <w:p w14:paraId="2A886C9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инверсия</w:t>
      </w:r>
    </w:p>
    <w:p w14:paraId="1CAEBD1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метафора</w:t>
      </w:r>
    </w:p>
    <w:p w14:paraId="7BFAA66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эпифора</w:t>
      </w:r>
    </w:p>
    <w:p w14:paraId="7CFEF19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строку, в которой есть фольклорный (постоянный) эпитет (определение, характерное для народной поэзии).</w:t>
      </w:r>
    </w:p>
    <w:p w14:paraId="47D3960A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7"/>
          <w:tab w:val="left" w:pos="101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какой строке содержится метафора (выражение, употреблённое</w:t>
      </w:r>
    </w:p>
    <w:p w14:paraId="644D1CAD">
      <w:pPr>
        <w:pStyle w:val="7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переносном значении, иносказание) со значением «наступила ночь»?</w:t>
      </w:r>
    </w:p>
    <w:p w14:paraId="1D02E0B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17-18.</w:t>
      </w:r>
    </w:p>
    <w:p w14:paraId="53C1BAF8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значит слово «люлька»?</w:t>
      </w:r>
    </w:p>
    <w:p w14:paraId="63B382D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детская кроватка</w:t>
      </w:r>
    </w:p>
    <w:p w14:paraId="3B0304C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детский стульчик</w:t>
      </w:r>
    </w:p>
    <w:p w14:paraId="229A343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одеялко</w:t>
      </w:r>
    </w:p>
    <w:p w14:paraId="60D59EC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детская коляска</w:t>
      </w:r>
    </w:p>
    <w:p w14:paraId="4931A1D8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подушка</w:t>
      </w:r>
    </w:p>
    <w:p w14:paraId="428C7B5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 «люлька» является</w:t>
      </w:r>
    </w:p>
    <w:p w14:paraId="06638E9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неологизмом (новым словом)</w:t>
      </w:r>
    </w:p>
    <w:p w14:paraId="4F3F8E2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архаизмом (устаревшим словом)</w:t>
      </w:r>
    </w:p>
    <w:p w14:paraId="117974AE">
      <w:pPr>
        <w:pStyle w:val="7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иностранным словом</w:t>
      </w:r>
    </w:p>
    <w:sectPr>
      <w:footnotePr>
        <w:numFmt w:val="decimal"/>
      </w:footnotePr>
      <w:type w:val="continuous"/>
      <w:pgSz w:w="11900" w:h="16840"/>
      <w:pgMar w:top="1359" w:right="1106" w:bottom="2660" w:left="1092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1ED12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3743325</wp:posOffset>
              </wp:positionH>
              <wp:positionV relativeFrom="page">
                <wp:posOffset>10110470</wp:posOffset>
              </wp:positionV>
              <wp:extent cx="67310" cy="10033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4FADB5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7" o:spid="_x0000_s1026" o:spt="202" type="#_x0000_t202" style="position:absolute;left:0pt;margin-left:294.75pt;margin-top:796.1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yZpCdgA&#10;AAANAQAADwAAAAAAAAABACAAAAAiAAAAZHJzL2Rvd25yZXYueG1sUEsBAhQAFAAAAAgAh07iQAJP&#10;2Aa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4FADB5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F7D24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3758565</wp:posOffset>
              </wp:positionH>
              <wp:positionV relativeFrom="page">
                <wp:posOffset>10209530</wp:posOffset>
              </wp:positionV>
              <wp:extent cx="39370" cy="103505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3A72770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9" o:spid="_x0000_s1026" o:spt="202" type="#_x0000_t202" style="position:absolute;left:0pt;margin-left:295.95pt;margin-top:803.9pt;height:8.15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QWEatgA&#10;AAANAQAADwAAAAAAAAABACAAAAAiAAAAZHJzL2Rvd25yZXYueG1sUEsBAhQAFAAAAAgAh07iQAsr&#10;gtutAQAAcA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3A72770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3C787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1262380</wp:posOffset>
              </wp:positionH>
              <wp:positionV relativeFrom="page">
                <wp:posOffset>447040</wp:posOffset>
              </wp:positionV>
              <wp:extent cx="5017135" cy="286385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D6392C8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02CCAB83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5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1026" o:spt="202" type="#_x0000_t202" style="position:absolute;left:0pt;margin-left:99.4pt;margin-top:35.2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gvLrTUAAAA&#10;CgEAAA8AAAAAAAAAAQAgAAAAIgAAAGRycy9kb3ducmV2LnhtbFBLAQIUABQAAAAIAIdO4kA0xo44&#10;rwEAAHIDAAAOAAAAAAAAAAEAIAAAACM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D6392C8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02CCAB83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5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684C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0053208E"/>
    <w:multiLevelType w:val="singleLevel"/>
    <w:tmpl w:val="0053208E"/>
    <w:lvl w:ilvl="0" w:tentative="0">
      <w:start w:val="7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22050B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0">
    <w:name w:val="Подпись к таблице_"/>
    <w:basedOn w:val="2"/>
    <w:link w:val="11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1">
    <w:name w:val="Подпись к таблице"/>
    <w:basedOn w:val="1"/>
    <w:link w:val="10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2">
    <w:name w:val="Другое_"/>
    <w:basedOn w:val="2"/>
    <w:link w:val="13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Другое"/>
    <w:basedOn w:val="1"/>
    <w:link w:val="12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1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2025-09-24T05:20:10Z</dcterms:created>
  <dc:creator>Vladimir Sperantov</dc:creator>
  <cp:lastModifiedBy>natal</cp:lastModifiedBy>
  <dcterms:modified xsi:type="dcterms:W3CDTF">2025-09-24T05:21:35Z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6963512D409F482F94C8C29C045EE6CD_12</vt:lpwstr>
  </property>
</Properties>
</file>